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6289A" w14:textId="77777777" w:rsidR="00223E90" w:rsidRPr="00E40B9C" w:rsidRDefault="00223E90" w:rsidP="00223E90">
      <w:pPr>
        <w:pStyle w:val="BijlageGenummerdKop"/>
      </w:pPr>
      <w:bookmarkStart w:id="0" w:name="_Toc208572284"/>
      <w:r w:rsidRPr="00E40B9C">
        <w:t>Model K verklaring bestuurder omtrent rechtmatigheid inschrijving</w:t>
      </w:r>
      <w:bookmarkEnd w:id="0"/>
    </w:p>
    <w:p w14:paraId="35C06DC5" w14:textId="77777777" w:rsidR="00223E90" w:rsidRPr="00E40B9C" w:rsidRDefault="00223E90" w:rsidP="00223E90">
      <w:pPr>
        <w:pStyle w:val="Broodtekst"/>
        <w:rPr>
          <w:color w:val="000000"/>
          <w:lang w:val="nl-NL"/>
        </w:rPr>
      </w:pPr>
      <w:r w:rsidRPr="00E40B9C">
        <w:rPr>
          <w:lang w:val="nl-NL"/>
        </w:rPr>
        <w:t xml:space="preserve">Ondergetekende verklaart (verklaren) dat de onderhavige inschrijving ten behoeve van de opdracht met zaaknummer </w:t>
      </w:r>
      <w:bookmarkStart w:id="1" w:name="bwBijl_I_1"/>
      <w:r w:rsidRPr="00984868">
        <w:rPr>
          <w:color w:val="000000"/>
          <w:lang w:val="nl-NL"/>
        </w:rPr>
        <w:fldChar w:fldCharType="begin"/>
      </w:r>
      <w:r w:rsidRPr="00984868">
        <w:rPr>
          <w:color w:val="000000"/>
          <w:lang w:val="nl-NL"/>
        </w:rPr>
        <w:instrText xml:space="preserve"> DOCPROPERTY  PS_REFERENCE  \* MERGEFORMAT </w:instrText>
      </w:r>
      <w:r w:rsidRPr="00984868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31164072</w:t>
      </w:r>
      <w:r w:rsidRPr="00984868">
        <w:rPr>
          <w:color w:val="000000"/>
          <w:lang w:val="nl-NL"/>
        </w:rPr>
        <w:fldChar w:fldCharType="end"/>
      </w:r>
      <w:bookmarkEnd w:id="1"/>
      <w:r w:rsidRPr="00E40B9C">
        <w:rPr>
          <w:color w:val="000000"/>
          <w:lang w:val="nl-NL"/>
        </w:rPr>
        <w:t>,</w:t>
      </w:r>
      <w:r w:rsidRPr="00E40B9C">
        <w:rPr>
          <w:lang w:val="nl-NL"/>
        </w:rPr>
        <w:t xml:space="preserve"> voor het</w:t>
      </w:r>
      <w:r w:rsidRPr="00E40B9C">
        <w:rPr>
          <w:bCs/>
          <w:color w:val="000000"/>
          <w:lang w:val="nl-NL"/>
        </w:rPr>
        <w:t xml:space="preserve"> </w:t>
      </w:r>
      <w:bookmarkStart w:id="2" w:name="bwBijl_I_2"/>
      <w:r w:rsidRPr="00984868">
        <w:rPr>
          <w:color w:val="000000"/>
          <w:lang w:val="nl-NL"/>
        </w:rPr>
        <w:fldChar w:fldCharType="begin"/>
      </w:r>
      <w:r w:rsidRPr="00984868">
        <w:rPr>
          <w:color w:val="000000"/>
          <w:lang w:val="nl-NL"/>
        </w:rPr>
        <w:instrText xml:space="preserve"> DOCPROPERTY  ZAAK_ONDERWERP  \* MERGEFORMAT </w:instrText>
      </w:r>
      <w:r w:rsidRPr="00984868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ontwerpen en uitvoeren van het project Vervanging Gerrit Krolbrug</w:t>
      </w:r>
      <w:r w:rsidRPr="00984868">
        <w:rPr>
          <w:color w:val="000000"/>
          <w:lang w:val="nl-NL"/>
        </w:rPr>
        <w:fldChar w:fldCharType="end"/>
      </w:r>
      <w:bookmarkEnd w:id="2"/>
      <w:r w:rsidRPr="00E40B9C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14:paraId="323FDF88" w14:textId="77777777" w:rsidR="00223E90" w:rsidRPr="00E40B9C" w:rsidRDefault="00223E90" w:rsidP="00223E90">
      <w:pPr>
        <w:pStyle w:val="Broodtekst"/>
        <w:rPr>
          <w:lang w:val="nl-NL"/>
        </w:rPr>
      </w:pPr>
    </w:p>
    <w:p w14:paraId="576F2A63" w14:textId="77777777" w:rsidR="00223E90" w:rsidRPr="00E40B9C" w:rsidRDefault="00223E90" w:rsidP="00223E90">
      <w:pPr>
        <w:pStyle w:val="Broodtekst"/>
        <w:rPr>
          <w:lang w:val="nl-NL"/>
        </w:rPr>
      </w:pPr>
      <w:r w:rsidRPr="00E40B9C">
        <w:rPr>
          <w:lang w:val="nl-NL"/>
        </w:rPr>
        <w:t>Aldus naar waarheid opgemaakt.</w:t>
      </w:r>
    </w:p>
    <w:p w14:paraId="5EBA0AD4" w14:textId="77777777" w:rsidR="00223E90" w:rsidRPr="00E40B9C" w:rsidRDefault="00223E90" w:rsidP="00223E90">
      <w:pPr>
        <w:pStyle w:val="Broodtekst"/>
        <w:rPr>
          <w:lang w:val="nl-NL"/>
        </w:rPr>
      </w:pPr>
    </w:p>
    <w:p w14:paraId="223E5251" w14:textId="77777777" w:rsidR="00223E90" w:rsidRPr="00E40B9C" w:rsidRDefault="00223E90" w:rsidP="00223E90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op…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(datum)</w:t>
      </w:r>
    </w:p>
    <w:p w14:paraId="4BE8A519" w14:textId="77777777" w:rsidR="00223E90" w:rsidRPr="00E40B9C" w:rsidRDefault="00223E90" w:rsidP="00223E90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te…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(plaats)</w:t>
      </w:r>
    </w:p>
    <w:p w14:paraId="37128859" w14:textId="77777777" w:rsidR="00223E90" w:rsidRPr="00BA4913" w:rsidRDefault="00223E90" w:rsidP="00223E90">
      <w:pPr>
        <w:pStyle w:val="Broodtekst"/>
        <w:tabs>
          <w:tab w:val="right" w:pos="7655"/>
        </w:tabs>
        <w:rPr>
          <w:lang w:val="nl-NL"/>
        </w:rPr>
      </w:pPr>
      <w:r w:rsidRPr="00BA4913">
        <w:rPr>
          <w:lang w:val="nl-NL"/>
        </w:rPr>
        <w:t>door…</w:t>
      </w:r>
      <w:r w:rsidRPr="00BA4913">
        <w:rPr>
          <w:lang w:val="nl-NL"/>
        </w:rPr>
        <w:tab/>
      </w:r>
      <w:r w:rsidRPr="00BA4913">
        <w:rPr>
          <w:lang w:val="nl-NL"/>
        </w:rPr>
        <w:tab/>
        <w:t>(naam en voorletter(s))</w:t>
      </w:r>
    </w:p>
    <w:p w14:paraId="5D05971F" w14:textId="77777777" w:rsidR="00223E90" w:rsidRPr="007574B2" w:rsidRDefault="00223E90" w:rsidP="00223E90">
      <w:pPr>
        <w:pStyle w:val="Broodtekst"/>
        <w:tabs>
          <w:tab w:val="right" w:pos="7655"/>
        </w:tabs>
        <w:rPr>
          <w:lang w:val="nl-NL"/>
        </w:rPr>
      </w:pPr>
      <w:r w:rsidRPr="007574B2">
        <w:rPr>
          <w:lang w:val="nl-NL"/>
        </w:rPr>
        <w:t>als bestuurder van…</w:t>
      </w:r>
      <w:r w:rsidRPr="007574B2">
        <w:rPr>
          <w:lang w:val="nl-NL"/>
        </w:rPr>
        <w:tab/>
        <w:t>(naam en vestigingsplaats bedrijf)</w:t>
      </w:r>
    </w:p>
    <w:p w14:paraId="3A836378" w14:textId="77777777" w:rsidR="00223E90" w:rsidRPr="00BA4913" w:rsidRDefault="00223E90" w:rsidP="00223E90">
      <w:pPr>
        <w:pStyle w:val="Broodtekst"/>
        <w:tabs>
          <w:tab w:val="right" w:pos="7655"/>
        </w:tabs>
        <w:rPr>
          <w:lang w:val="nl-NL"/>
        </w:rPr>
      </w:pPr>
      <w:r w:rsidRPr="00BA4913">
        <w:rPr>
          <w:lang w:val="nl-NL"/>
        </w:rPr>
        <w:t>die…</w:t>
      </w:r>
      <w:r w:rsidRPr="00BA4913">
        <w:rPr>
          <w:lang w:val="nl-NL"/>
        </w:rPr>
        <w:tab/>
      </w:r>
      <w:r w:rsidRPr="00BA4913">
        <w:rPr>
          <w:lang w:val="nl-NL"/>
        </w:rPr>
        <w:tab/>
      </w:r>
      <w:r w:rsidRPr="00BA4913">
        <w:rPr>
          <w:lang w:val="nl-NL"/>
        </w:rPr>
        <w:tab/>
        <w:t>(naam en vestigingsplaats bedrijf)</w:t>
      </w:r>
    </w:p>
    <w:p w14:paraId="5D8BB8F3" w14:textId="77777777" w:rsidR="00223E90" w:rsidRPr="00E40B9C" w:rsidRDefault="00223E90" w:rsidP="00223E90">
      <w:pPr>
        <w:autoSpaceDE w:val="0"/>
        <w:autoSpaceDN w:val="0"/>
        <w:adjustRightInd w:val="0"/>
        <w:rPr>
          <w:rFonts w:cs="Arial"/>
          <w:lang w:val="nl-NL"/>
        </w:rPr>
      </w:pPr>
    </w:p>
    <w:p w14:paraId="5443319F" w14:textId="77777777" w:rsidR="00223E90" w:rsidRPr="00E40B9C" w:rsidRDefault="00223E90" w:rsidP="00223E90">
      <w:pPr>
        <w:autoSpaceDE w:val="0"/>
        <w:autoSpaceDN w:val="0"/>
        <w:adjustRightInd w:val="0"/>
        <w:rPr>
          <w:rFonts w:cs="Arial"/>
          <w:lang w:val="nl-NL"/>
        </w:rPr>
      </w:pPr>
      <w:r w:rsidRPr="00E40B9C">
        <w:rPr>
          <w:rFonts w:cs="Arial"/>
          <w:lang w:val="nl-NL"/>
        </w:rPr>
        <w:t>ter zake van deze Inschrijving rechtsgeldig vertegenwoordigt.</w:t>
      </w:r>
    </w:p>
    <w:p w14:paraId="30D37774" w14:textId="77777777" w:rsidR="00223E90" w:rsidRPr="00E40B9C" w:rsidRDefault="00223E90" w:rsidP="00223E90">
      <w:pPr>
        <w:autoSpaceDE w:val="0"/>
        <w:autoSpaceDN w:val="0"/>
        <w:adjustRightInd w:val="0"/>
        <w:rPr>
          <w:rFonts w:cs="Arial"/>
          <w:lang w:val="nl-NL"/>
        </w:rPr>
      </w:pPr>
    </w:p>
    <w:p w14:paraId="3B9A7D0D" w14:textId="77777777" w:rsidR="00223E90" w:rsidRPr="00E40B9C" w:rsidRDefault="00223E90" w:rsidP="00223E90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14:paraId="30BC2262" w14:textId="77777777" w:rsidR="00223E90" w:rsidRPr="00E40B9C" w:rsidRDefault="00223E90" w:rsidP="00223E90">
      <w:pPr>
        <w:pStyle w:val="Broodtekst"/>
        <w:rPr>
          <w:lang w:val="nl-NL"/>
        </w:rPr>
      </w:pPr>
    </w:p>
    <w:p w14:paraId="3C7FC818" w14:textId="77777777" w:rsidR="00223E90" w:rsidRPr="00E40B9C" w:rsidRDefault="00223E90" w:rsidP="00223E90">
      <w:pPr>
        <w:pStyle w:val="Broodtekst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</w:t>
      </w:r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3" w:name="bwBijl_I_641"/>
      <w:r>
        <w:rPr>
          <w:color w:val="000000"/>
          <w:lang w:val="nl-NL"/>
        </w:rPr>
        <w:t>6.4.1</w:t>
      </w:r>
      <w:bookmarkEnd w:id="3"/>
      <w:r w:rsidRPr="00E40B9C">
        <w:rPr>
          <w:color w:val="000000" w:themeColor="text1"/>
          <w:lang w:val="nl-NL"/>
        </w:rPr>
        <w:t>.</w:t>
      </w:r>
    </w:p>
    <w:p w14:paraId="0D2C06EE" w14:textId="77777777" w:rsidR="00223E90" w:rsidRPr="00E40B9C" w:rsidRDefault="00223E90" w:rsidP="00223E90">
      <w:pPr>
        <w:pStyle w:val="Broodtekst"/>
        <w:rPr>
          <w:lang w:val="nl-NL"/>
        </w:rPr>
      </w:pPr>
    </w:p>
    <w:p w14:paraId="1141B24E" w14:textId="77777777" w:rsidR="003F5EB0" w:rsidRPr="00223E90" w:rsidRDefault="003F5EB0" w:rsidP="003F5EB0">
      <w:pPr>
        <w:rPr>
          <w:lang w:val="nl-NL"/>
        </w:rPr>
      </w:pPr>
    </w:p>
    <w:sectPr w:rsidR="003F5EB0" w:rsidRPr="00223E9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B2297" w14:textId="77777777" w:rsidR="00223E90" w:rsidRDefault="00223E90" w:rsidP="0088501B">
      <w:r>
        <w:separator/>
      </w:r>
    </w:p>
  </w:endnote>
  <w:endnote w:type="continuationSeparator" w:id="0">
    <w:p w14:paraId="6018D94C" w14:textId="77777777" w:rsidR="00223E90" w:rsidRDefault="00223E9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5990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DB9BF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34546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233A5" w14:textId="77777777" w:rsidR="00223E90" w:rsidRDefault="00223E90" w:rsidP="0088501B">
      <w:r>
        <w:separator/>
      </w:r>
    </w:p>
  </w:footnote>
  <w:footnote w:type="continuationSeparator" w:id="0">
    <w:p w14:paraId="774844CA" w14:textId="77777777" w:rsidR="00223E90" w:rsidRDefault="00223E9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34CE7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D1B2" w14:textId="275377D7" w:rsidR="00417093" w:rsidRDefault="00417093" w:rsidP="00417093">
    <w:pPr>
      <w:pStyle w:val="Huisstijl-KopregelRapport"/>
      <w:ind w:left="1134"/>
      <w:rPr>
        <w:rStyle w:val="Huisstijl-Rapportkoptekst"/>
      </w:rPr>
    </w:pPr>
    <w:r>
      <w:t xml:space="preserve">Aanbestedingsleidraad </w:t>
    </w:r>
    <w:r>
      <w:rPr>
        <w:rStyle w:val="Huisstijl-Rapportkoptekst"/>
      </w:rPr>
      <w:t xml:space="preserve">| Zaaknummer: </w:t>
    </w:r>
    <w:r>
      <w:fldChar w:fldCharType="begin"/>
    </w:r>
    <w:r>
      <w:instrText>DOCPROPERTY  PS_REFERENCE  \* MERGEFORMAT</w:instrText>
    </w:r>
    <w:r>
      <w:fldChar w:fldCharType="separate"/>
    </w:r>
    <w:r>
      <w:t>31164072</w:t>
    </w:r>
    <w:r>
      <w:fldChar w:fldCharType="end"/>
    </w:r>
    <w:r>
      <w:t xml:space="preserve"> </w:t>
    </w:r>
    <w:r>
      <w:rPr>
        <w:rStyle w:val="Huisstijl-Rapportkoptekst"/>
      </w:rPr>
      <w:t xml:space="preserve">| </w:t>
    </w:r>
    <w:r>
      <w:fldChar w:fldCharType="begin"/>
    </w:r>
    <w:r>
      <w:instrText>DOCPROPERTY  VERSIEDATUM  \* MERGEFORMAT</w:instrText>
    </w:r>
    <w:r>
      <w:fldChar w:fldCharType="separate"/>
    </w:r>
    <w:r>
      <w:t>1</w:t>
    </w:r>
    <w:r>
      <w:t>2</w:t>
    </w:r>
    <w:r>
      <w:t>-0</w:t>
    </w:r>
    <w:r>
      <w:t>9</w:t>
    </w:r>
    <w:r>
      <w:t>-2025</w:t>
    </w:r>
    <w:r>
      <w:fldChar w:fldCharType="end"/>
    </w:r>
  </w:p>
  <w:p w14:paraId="281C828F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AA25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E8FE02C6"/>
    <w:lvl w:ilvl="0">
      <w:start w:val="8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265698589">
    <w:abstractNumId w:val="9"/>
  </w:num>
  <w:num w:numId="2" w16cid:durableId="1147278295">
    <w:abstractNumId w:val="11"/>
  </w:num>
  <w:num w:numId="3" w16cid:durableId="1018040609">
    <w:abstractNumId w:val="28"/>
  </w:num>
  <w:num w:numId="4" w16cid:durableId="1484545962">
    <w:abstractNumId w:val="10"/>
  </w:num>
  <w:num w:numId="5" w16cid:durableId="1926644815">
    <w:abstractNumId w:val="16"/>
  </w:num>
  <w:num w:numId="6" w16cid:durableId="873005598">
    <w:abstractNumId w:val="19"/>
  </w:num>
  <w:num w:numId="7" w16cid:durableId="2036223819">
    <w:abstractNumId w:val="2"/>
  </w:num>
  <w:num w:numId="8" w16cid:durableId="992290809">
    <w:abstractNumId w:val="1"/>
  </w:num>
  <w:num w:numId="9" w16cid:durableId="1056857001">
    <w:abstractNumId w:val="0"/>
  </w:num>
  <w:num w:numId="10" w16cid:durableId="492333355">
    <w:abstractNumId w:val="7"/>
  </w:num>
  <w:num w:numId="11" w16cid:durableId="1423452984">
    <w:abstractNumId w:val="5"/>
  </w:num>
  <w:num w:numId="12" w16cid:durableId="295718163">
    <w:abstractNumId w:val="5"/>
  </w:num>
  <w:num w:numId="13" w16cid:durableId="1189834911">
    <w:abstractNumId w:val="29"/>
  </w:num>
  <w:num w:numId="14" w16cid:durableId="675232716">
    <w:abstractNumId w:val="3"/>
  </w:num>
  <w:num w:numId="15" w16cid:durableId="26299658">
    <w:abstractNumId w:val="17"/>
  </w:num>
  <w:num w:numId="16" w16cid:durableId="1742095194">
    <w:abstractNumId w:val="23"/>
  </w:num>
  <w:num w:numId="17" w16cid:durableId="626008593">
    <w:abstractNumId w:val="8"/>
  </w:num>
  <w:num w:numId="18" w16cid:durableId="393088722">
    <w:abstractNumId w:val="20"/>
  </w:num>
  <w:num w:numId="19" w16cid:durableId="1821147093">
    <w:abstractNumId w:val="30"/>
  </w:num>
  <w:num w:numId="20" w16cid:durableId="1790319063">
    <w:abstractNumId w:val="12"/>
  </w:num>
  <w:num w:numId="21" w16cid:durableId="757599029">
    <w:abstractNumId w:val="22"/>
  </w:num>
  <w:num w:numId="22" w16cid:durableId="1661427221">
    <w:abstractNumId w:val="25"/>
  </w:num>
  <w:num w:numId="23" w16cid:durableId="1726174475">
    <w:abstractNumId w:val="18"/>
  </w:num>
  <w:num w:numId="24" w16cid:durableId="2064479527">
    <w:abstractNumId w:val="27"/>
  </w:num>
  <w:num w:numId="25" w16cid:durableId="1285959318">
    <w:abstractNumId w:val="26"/>
  </w:num>
  <w:num w:numId="26" w16cid:durableId="1177841412">
    <w:abstractNumId w:val="6"/>
  </w:num>
  <w:num w:numId="27" w16cid:durableId="1898588416">
    <w:abstractNumId w:val="15"/>
  </w:num>
  <w:num w:numId="28" w16cid:durableId="1511026304">
    <w:abstractNumId w:val="21"/>
  </w:num>
  <w:num w:numId="29" w16cid:durableId="790561226">
    <w:abstractNumId w:val="4"/>
  </w:num>
  <w:num w:numId="30" w16cid:durableId="456721938">
    <w:abstractNumId w:val="13"/>
  </w:num>
  <w:num w:numId="31" w16cid:durableId="831069158">
    <w:abstractNumId w:val="24"/>
  </w:num>
  <w:num w:numId="32" w16cid:durableId="3469528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90"/>
    <w:rsid w:val="00043163"/>
    <w:rsid w:val="00056D70"/>
    <w:rsid w:val="00095B36"/>
    <w:rsid w:val="000B3F94"/>
    <w:rsid w:val="000E1F3B"/>
    <w:rsid w:val="00116BA9"/>
    <w:rsid w:val="00173156"/>
    <w:rsid w:val="001D6F03"/>
    <w:rsid w:val="00223E90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17093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5558B"/>
  <w15:chartTrackingRefBased/>
  <w15:docId w15:val="{0EE645D6-1ACB-4579-A91D-D22152453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223E90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223E9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223E9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223E9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223E9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223E9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23E9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23E9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23E90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223E9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23E90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23E90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23E9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223E90"/>
    <w:rPr>
      <w:rFonts w:ascii="Verdana" w:hAnsi="Verdana" w:cs="Lohit Hindi"/>
      <w:lang w:val="en-US"/>
    </w:rPr>
  </w:style>
  <w:style w:type="paragraph" w:customStyle="1" w:styleId="Huisstijl-KopregelRapport">
    <w:name w:val="Huisstijl - Kopregel Rapport"/>
    <w:basedOn w:val="Standaard"/>
    <w:uiPriority w:val="16"/>
    <w:rsid w:val="00417093"/>
    <w:rPr>
      <w:sz w:val="13"/>
    </w:rPr>
  </w:style>
  <w:style w:type="character" w:customStyle="1" w:styleId="Huisstijl-Rapportkoptekst">
    <w:name w:val="Huisstijl - Rapport koptekst"/>
    <w:basedOn w:val="Standaardalinea-lettertype"/>
    <w:uiPriority w:val="1"/>
    <w:rsid w:val="00417093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5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843</Characters>
  <Application>Microsoft Office Word</Application>
  <DocSecurity>0</DocSecurity>
  <Lines>7</Lines>
  <Paragraphs>1</Paragraphs>
  <ScaleCrop>false</ScaleCrop>
  <Company>Rijkswaterstaat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Bartels, Klaas (RWS PPO)</cp:lastModifiedBy>
  <cp:revision>2</cp:revision>
  <dcterms:created xsi:type="dcterms:W3CDTF">2025-09-18T11:19:00Z</dcterms:created>
  <dcterms:modified xsi:type="dcterms:W3CDTF">2025-09-18T11:29:00Z</dcterms:modified>
</cp:coreProperties>
</file>